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4569C5" w:rsidRPr="00284FA2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Bijlage: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280F93" w:rsidP="00FC6266">
            <w:pPr>
              <w:rPr>
                <w:noProof/>
              </w:rPr>
            </w:pPr>
            <w:r w:rsidRPr="00280F93">
              <w:rPr>
                <w:noProof/>
              </w:rPr>
              <w:t>Realisatie maatregelen + verledding overspanningen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280F93" w:rsidP="00FC6266">
            <w:r w:rsidRPr="00280F93">
              <w:rPr>
                <w:noProof/>
              </w:rPr>
              <w:t>AI</w:t>
            </w:r>
            <w:r w:rsidRPr="00280F93">
              <w:rPr>
                <w:noProof/>
              </w:rPr>
              <w:t>2021-0104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:rsidR="004569C5" w:rsidRPr="008C6AE6" w:rsidRDefault="004569C5" w:rsidP="004569C5"/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 xml:space="preserve">inschrijving </w:t>
      </w:r>
      <w:r w:rsidR="00280F93">
        <w:t>AI</w:t>
      </w:r>
      <w:r w:rsidR="00280F93" w:rsidRPr="00280F93">
        <w:t>2021-0104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</w:t>
      </w:r>
      <w:bookmarkStart w:id="0" w:name="_GoBack"/>
      <w:bookmarkEnd w:id="0"/>
      <w:r w:rsidRPr="00B73F27">
        <w:rPr>
          <w:rFonts w:cs="WorkSans-Italic"/>
          <w:i/>
          <w:iCs/>
          <w:color w:val="000000" w:themeColor="text1"/>
        </w:rPr>
        <w:t>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569C5" w:rsidP="00456170">
          <w:pPr>
            <w:pStyle w:val="AdresRetouradresNaamgemeenteDatumKenmerkPaginaAfzenderentitelVersieendatum"/>
          </w:pPr>
          <w:r>
            <w:t>01 januari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280F93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280F93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280F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80F93"/>
    <w:rsid w:val="002B5524"/>
    <w:rsid w:val="003B3222"/>
    <w:rsid w:val="00424DED"/>
    <w:rsid w:val="004569C5"/>
    <w:rsid w:val="00482A4F"/>
    <w:rsid w:val="00527398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BE4078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paragraph" w:styleId="Ballontekst">
    <w:name w:val="Balloon Text"/>
    <w:basedOn w:val="Standaard"/>
    <w:link w:val="BallontekstChar"/>
    <w:semiHidden/>
    <w:unhideWhenUsed/>
    <w:rsid w:val="00280F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280F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Michiel Hoeksel</cp:lastModifiedBy>
  <cp:revision>2</cp:revision>
  <cp:lastPrinted>2022-12-20T12:09:00Z</cp:lastPrinted>
  <dcterms:created xsi:type="dcterms:W3CDTF">2021-12-15T14:44:00Z</dcterms:created>
  <dcterms:modified xsi:type="dcterms:W3CDTF">2022-12-20T12:09:00Z</dcterms:modified>
</cp:coreProperties>
</file>